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CF837" w14:textId="77777777" w:rsidR="000766A6" w:rsidRPr="00793F7A" w:rsidRDefault="00000000">
      <w:pPr>
        <w:spacing w:after="0"/>
        <w:rPr>
          <w:lang w:val="it-IT"/>
        </w:rPr>
      </w:pPr>
      <w:r w:rsidRPr="00793F7A">
        <w:rPr>
          <w:sz w:val="4"/>
          <w:lang w:val="it-IT"/>
        </w:rPr>
        <w:t xml:space="preserve"> </w:t>
      </w:r>
    </w:p>
    <w:p w14:paraId="2CAC2D42" w14:textId="77777777" w:rsidR="000766A6" w:rsidRDefault="000766A6">
      <w:pPr>
        <w:rPr>
          <w:lang w:val="it-IT"/>
        </w:rPr>
      </w:pPr>
    </w:p>
    <w:p w14:paraId="57708A71" w14:textId="77777777" w:rsidR="00242246" w:rsidRDefault="004D1E39" w:rsidP="00242246">
      <w:pPr>
        <w:ind w:left="-426"/>
        <w:rPr>
          <w:lang w:val="it-IT"/>
        </w:rPr>
      </w:pPr>
      <w:r w:rsidRPr="00C379B0">
        <w:rPr>
          <w:rFonts w:ascii="Times New Roman" w:hAnsi="Times New Roman"/>
          <w:bCs/>
          <w:noProof/>
        </w:rPr>
        <w:drawing>
          <wp:anchor distT="0" distB="0" distL="114300" distR="114300" simplePos="0" relativeHeight="251659264" behindDoc="1" locked="1" layoutInCell="1" allowOverlap="1" wp14:anchorId="0C5245F9" wp14:editId="7CA8E2BB">
            <wp:simplePos x="0" y="0"/>
            <wp:positionH relativeFrom="column">
              <wp:posOffset>-1150620</wp:posOffset>
            </wp:positionH>
            <wp:positionV relativeFrom="page">
              <wp:posOffset>944880</wp:posOffset>
            </wp:positionV>
            <wp:extent cx="9838690" cy="3796030"/>
            <wp:effectExtent l="0" t="0" r="0" b="0"/>
            <wp:wrapNone/>
            <wp:docPr id="1240395769" name="Immagine 5" descr="Immagine che contiene schermata, Blu elettrico, Elementi grafici, line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395769" name="Immagine 5" descr="Immagine che contiene schermata, Blu elettrico, Elementi grafici, line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8690" cy="37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226021305"/>
      <w:r w:rsidRPr="009C7502">
        <w:rPr>
          <w:rFonts w:ascii="Arial" w:hAnsi="Arial" w:cs="Arial"/>
          <w:b/>
          <w:bCs/>
          <w:color w:val="FFFFFF"/>
          <w:kern w:val="2"/>
          <w:sz w:val="32"/>
          <w:szCs w:val="36"/>
          <w:lang w:val="it-IT"/>
        </w:rPr>
        <w:t>Re</w:t>
      </w:r>
      <w:bookmarkStart w:id="1" w:name="_Hlk226635845"/>
      <w:r w:rsidRPr="009C7502">
        <w:rPr>
          <w:rFonts w:ascii="Arial" w:hAnsi="Arial" w:cs="Arial"/>
          <w:b/>
          <w:bCs/>
          <w:color w:val="FFFFFF"/>
          <w:kern w:val="2"/>
          <w:sz w:val="32"/>
          <w:szCs w:val="36"/>
          <w:lang w:val="it-IT"/>
        </w:rPr>
        <w:t>aliz</w:t>
      </w:r>
      <w:bookmarkStart w:id="2" w:name="_Hlk226636136"/>
      <w:r w:rsidRPr="009C7502">
        <w:rPr>
          <w:rFonts w:ascii="Arial" w:hAnsi="Arial" w:cs="Arial"/>
          <w:b/>
          <w:bCs/>
          <w:color w:val="FFFFFF"/>
          <w:kern w:val="2"/>
          <w:sz w:val="32"/>
          <w:szCs w:val="36"/>
          <w:lang w:val="it-IT"/>
        </w:rPr>
        <w:t>zazione interventi finalizzati all’inclusione attiva di giovani a rischio di devianza per supportarne l’inserimento socio-scolastico e lavorativo</w:t>
      </w:r>
    </w:p>
    <w:p w14:paraId="36A66E76" w14:textId="67FC5C5F" w:rsidR="00793F7A" w:rsidRDefault="004E5058" w:rsidP="00242246">
      <w:pPr>
        <w:ind w:left="-426"/>
        <w:rPr>
          <w:lang w:val="it-IT"/>
        </w:rPr>
      </w:pPr>
      <w:r w:rsidRPr="004E5058">
        <w:rPr>
          <w:bCs/>
          <w:i/>
          <w:iCs/>
          <w:color w:val="FFFFFF" w:themeColor="background1"/>
          <w:sz w:val="24"/>
          <w:szCs w:val="24"/>
          <w:lang w:val="it-IT"/>
        </w:rPr>
        <w:t xml:space="preserve">Avviso pubblico per la Presentazione di progettazioni esecutive di interventi integrati di tipo educativo, formativo e di socializzazione, finalizzati all’inclusione attiva di giovani a rischio di </w:t>
      </w:r>
      <w:bookmarkEnd w:id="1"/>
      <w:bookmarkEnd w:id="2"/>
      <w:r w:rsidRPr="004E5058">
        <w:rPr>
          <w:bCs/>
          <w:i/>
          <w:iCs/>
          <w:color w:val="FFFFFF" w:themeColor="background1"/>
          <w:sz w:val="24"/>
          <w:szCs w:val="24"/>
          <w:lang w:val="it-IT"/>
        </w:rPr>
        <w:t>devianza</w:t>
      </w:r>
    </w:p>
    <w:p w14:paraId="5682C0BC" w14:textId="42FB25D7" w:rsidR="00793F7A" w:rsidRPr="00793F7A" w:rsidRDefault="00F445C2" w:rsidP="00F445C2">
      <w:pPr>
        <w:tabs>
          <w:tab w:val="left" w:pos="4872"/>
        </w:tabs>
        <w:rPr>
          <w:lang w:val="it-IT"/>
        </w:rPr>
      </w:pPr>
      <w:r>
        <w:rPr>
          <w:lang w:val="it-IT"/>
        </w:rPr>
        <w:tab/>
      </w:r>
    </w:p>
    <w:bookmarkEnd w:id="0"/>
    <w:p w14:paraId="71D2786F" w14:textId="77777777" w:rsidR="000766A6" w:rsidRPr="00793F7A" w:rsidRDefault="000766A6" w:rsidP="007D0DAF">
      <w:pPr>
        <w:jc w:val="center"/>
        <w:rPr>
          <w:lang w:val="it-IT"/>
        </w:rPr>
      </w:pPr>
    </w:p>
    <w:p w14:paraId="7BB95898" w14:textId="432D93C1" w:rsidR="007D0DAF" w:rsidRDefault="007D0DAF" w:rsidP="007D0DAF">
      <w:pPr>
        <w:tabs>
          <w:tab w:val="left" w:pos="5184"/>
        </w:tabs>
        <w:rPr>
          <w:b/>
          <w:sz w:val="28"/>
          <w:lang w:val="it-IT"/>
        </w:rPr>
      </w:pPr>
    </w:p>
    <w:p w14:paraId="1297666B" w14:textId="3CA04AA9" w:rsidR="005A0164" w:rsidRDefault="005A0164" w:rsidP="005A0164">
      <w:pPr>
        <w:tabs>
          <w:tab w:val="left" w:pos="3024"/>
        </w:tabs>
        <w:rPr>
          <w:b/>
          <w:sz w:val="28"/>
          <w:lang w:val="it-IT"/>
        </w:rPr>
      </w:pPr>
      <w:r>
        <w:rPr>
          <w:b/>
          <w:sz w:val="28"/>
          <w:lang w:val="it-IT"/>
        </w:rPr>
        <w:tab/>
      </w: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793F7A" w:rsidRPr="00793F7A" w14:paraId="6AAA5F5C" w14:textId="77777777" w:rsidTr="005A0164">
        <w:trPr>
          <w:jc w:val="center"/>
        </w:trPr>
        <w:tc>
          <w:tcPr>
            <w:tcW w:w="8640" w:type="dxa"/>
          </w:tcPr>
          <w:p w14:paraId="772CE602" w14:textId="77777777" w:rsidR="00BA4281" w:rsidRDefault="00BA4281" w:rsidP="001D21A7">
            <w:pPr>
              <w:rPr>
                <w:b/>
                <w:bCs/>
                <w:lang w:val="it-IT"/>
              </w:rPr>
            </w:pPr>
          </w:p>
          <w:p w14:paraId="382287D1" w14:textId="77777777" w:rsidR="00BA4281" w:rsidRDefault="00BA4281" w:rsidP="001D21A7">
            <w:pPr>
              <w:rPr>
                <w:b/>
                <w:bCs/>
                <w:lang w:val="it-IT"/>
              </w:rPr>
            </w:pPr>
          </w:p>
          <w:p w14:paraId="4432C488" w14:textId="1080CC19" w:rsidR="00793F7A" w:rsidRPr="00793F7A" w:rsidRDefault="00793F7A" w:rsidP="001D21A7"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REGIONE LAZIO</w:t>
            </w:r>
          </w:p>
        </w:tc>
      </w:tr>
      <w:tr w:rsidR="00793F7A" w:rsidRPr="00C2673B" w14:paraId="78C91190" w14:textId="77777777" w:rsidTr="005A0164">
        <w:trPr>
          <w:jc w:val="center"/>
        </w:trPr>
        <w:tc>
          <w:tcPr>
            <w:tcW w:w="8640" w:type="dxa"/>
          </w:tcPr>
          <w:p w14:paraId="49FC8D64" w14:textId="77777777" w:rsidR="00793F7A" w:rsidRPr="00793F7A" w:rsidRDefault="00793F7A" w:rsidP="001D21A7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Assessorato Lavoro, Università, Scuola, Formazione, Ricerca, Merito e Urbanistica</w:t>
            </w:r>
          </w:p>
        </w:tc>
      </w:tr>
      <w:tr w:rsidR="00793F7A" w:rsidRPr="00C2673B" w14:paraId="0CC6714A" w14:textId="77777777" w:rsidTr="005A0164">
        <w:trPr>
          <w:jc w:val="center"/>
        </w:trPr>
        <w:tc>
          <w:tcPr>
            <w:tcW w:w="8640" w:type="dxa"/>
          </w:tcPr>
          <w:p w14:paraId="54B3B227" w14:textId="77777777" w:rsidR="00793F7A" w:rsidRPr="00793F7A" w:rsidRDefault="00793F7A" w:rsidP="001D21A7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Direzione Regionale Istruzione, Formazione e Politiche per l’Occupazione</w:t>
            </w:r>
          </w:p>
        </w:tc>
      </w:tr>
      <w:tr w:rsidR="00793F7A" w:rsidRPr="00C2673B" w14:paraId="551BBD64" w14:textId="77777777" w:rsidTr="005A0164">
        <w:trPr>
          <w:jc w:val="center"/>
        </w:trPr>
        <w:tc>
          <w:tcPr>
            <w:tcW w:w="8640" w:type="dxa"/>
          </w:tcPr>
          <w:p w14:paraId="33F4E5AC" w14:textId="77777777" w:rsidR="00793F7A" w:rsidRPr="00793F7A" w:rsidRDefault="00793F7A" w:rsidP="001D21A7">
            <w:pPr>
              <w:jc w:val="center"/>
              <w:rPr>
                <w:lang w:val="it-IT"/>
              </w:rPr>
            </w:pPr>
          </w:p>
        </w:tc>
      </w:tr>
      <w:tr w:rsidR="00793F7A" w:rsidRPr="00C2673B" w14:paraId="68F92720" w14:textId="77777777" w:rsidTr="005A0164">
        <w:trPr>
          <w:jc w:val="center"/>
        </w:trPr>
        <w:tc>
          <w:tcPr>
            <w:tcW w:w="8640" w:type="dxa"/>
          </w:tcPr>
          <w:p w14:paraId="243D913A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Programma Fondo Sociale Europeo Plus (FSE+) 2021–2027</w:t>
            </w:r>
          </w:p>
        </w:tc>
      </w:tr>
      <w:tr w:rsidR="00793F7A" w:rsidRPr="00C2673B" w14:paraId="0602D050" w14:textId="77777777" w:rsidTr="005A0164">
        <w:trPr>
          <w:jc w:val="center"/>
        </w:trPr>
        <w:tc>
          <w:tcPr>
            <w:tcW w:w="8640" w:type="dxa"/>
          </w:tcPr>
          <w:p w14:paraId="395ED449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Obiettivo di Policy 4 – ‘Un’Europa più sociale’</w:t>
            </w:r>
          </w:p>
        </w:tc>
      </w:tr>
      <w:tr w:rsidR="00793F7A" w:rsidRPr="00793F7A" w14:paraId="162D4045" w14:textId="77777777" w:rsidTr="005A0164">
        <w:trPr>
          <w:jc w:val="center"/>
        </w:trPr>
        <w:tc>
          <w:tcPr>
            <w:tcW w:w="8640" w:type="dxa"/>
          </w:tcPr>
          <w:p w14:paraId="34FE2DBB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Regolamento (UE) n. 2021/1060</w:t>
            </w:r>
          </w:p>
        </w:tc>
      </w:tr>
      <w:tr w:rsidR="00793F7A" w:rsidRPr="00793F7A" w14:paraId="6F7BAB66" w14:textId="77777777" w:rsidTr="005A0164">
        <w:trPr>
          <w:jc w:val="center"/>
        </w:trPr>
        <w:tc>
          <w:tcPr>
            <w:tcW w:w="8640" w:type="dxa"/>
          </w:tcPr>
          <w:p w14:paraId="610748AB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Regolamento (UE) n. 2021/1057</w:t>
            </w:r>
          </w:p>
        </w:tc>
      </w:tr>
      <w:tr w:rsidR="00793F7A" w:rsidRPr="00793F7A" w14:paraId="0FAB7340" w14:textId="77777777" w:rsidTr="005A0164">
        <w:trPr>
          <w:jc w:val="center"/>
        </w:trPr>
        <w:tc>
          <w:tcPr>
            <w:tcW w:w="8640" w:type="dxa"/>
          </w:tcPr>
          <w:p w14:paraId="766B5BBE" w14:textId="77777777" w:rsidR="00793F7A" w:rsidRPr="00793F7A" w:rsidRDefault="00793F7A" w:rsidP="001D21A7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93F7A" w:rsidRPr="00793F7A" w14:paraId="6F5A62E5" w14:textId="77777777" w:rsidTr="005A0164">
        <w:trPr>
          <w:jc w:val="center"/>
        </w:trPr>
        <w:tc>
          <w:tcPr>
            <w:tcW w:w="8640" w:type="dxa"/>
          </w:tcPr>
          <w:p w14:paraId="3F710F07" w14:textId="15A11DE8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Priorità: 3 – “Inclusione Sociale”</w:t>
            </w:r>
          </w:p>
        </w:tc>
      </w:tr>
      <w:tr w:rsidR="00793F7A" w:rsidRPr="00C2673B" w14:paraId="46CE9D02" w14:textId="77777777" w:rsidTr="005A0164">
        <w:trPr>
          <w:jc w:val="center"/>
        </w:trPr>
        <w:tc>
          <w:tcPr>
            <w:tcW w:w="8640" w:type="dxa"/>
          </w:tcPr>
          <w:p w14:paraId="7990E5D9" w14:textId="5987ECA4" w:rsidR="00793F7A" w:rsidRPr="00793F7A" w:rsidRDefault="00D47D3C" w:rsidP="00793F7A">
            <w:pPr>
              <w:rPr>
                <w:b/>
                <w:bCs/>
                <w:lang w:val="it-IT"/>
              </w:rPr>
            </w:pPr>
            <w:r w:rsidRPr="00D47D3C">
              <w:rPr>
                <w:b/>
                <w:bCs/>
                <w:lang w:val="it-IT"/>
              </w:rPr>
              <w:t xml:space="preserve">Obiettivo specifico: </w:t>
            </w:r>
            <w:r w:rsidRPr="00083E01">
              <w:rPr>
                <w:lang w:val="it-IT"/>
              </w:rPr>
              <w:t>L): “ESO4.12. Promuovere l’integrazione sociale delle persone a rischio di povertà o di esclusione sociale, compresi gli indigenti e i bambini</w:t>
            </w:r>
            <w:r w:rsidRPr="00D47D3C">
              <w:rPr>
                <w:b/>
                <w:bCs/>
                <w:lang w:val="it-IT"/>
              </w:rPr>
              <w:t>”.</w:t>
            </w:r>
          </w:p>
        </w:tc>
      </w:tr>
    </w:tbl>
    <w:p w14:paraId="1CC1FA90" w14:textId="77777777" w:rsidR="00793F7A" w:rsidRDefault="00793F7A" w:rsidP="00793F7A">
      <w:pPr>
        <w:ind w:left="-426"/>
        <w:rPr>
          <w:b/>
          <w:sz w:val="28"/>
          <w:lang w:val="it-IT"/>
        </w:rPr>
      </w:pPr>
    </w:p>
    <w:p w14:paraId="326325EC" w14:textId="33233B81" w:rsidR="000766A6" w:rsidRPr="004A6894" w:rsidRDefault="00793F7A" w:rsidP="004A6894">
      <w:pPr>
        <w:spacing w:after="120" w:line="240" w:lineRule="auto"/>
        <w:jc w:val="center"/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</w:pPr>
      <w:r w:rsidRPr="004A6894"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  <w:t xml:space="preserve">ALLEGATO </w:t>
      </w:r>
      <w:r w:rsidR="00386911" w:rsidRPr="004A6894"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  <w:t>C</w:t>
      </w:r>
      <w:r w:rsidRPr="004A6894"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  <w:t xml:space="preserve"> –</w:t>
      </w:r>
      <w:r w:rsidR="00E04EA8" w:rsidRPr="004A6894"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  <w:t xml:space="preserve"> </w:t>
      </w:r>
      <w:r w:rsidR="00386911" w:rsidRPr="004A6894"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  <w:t>DICHIARAZIONE ADESIONE PARTNER DI SOSTEGNO</w:t>
      </w:r>
    </w:p>
    <w:p w14:paraId="66A08534" w14:textId="77777777" w:rsidR="00386911" w:rsidRDefault="00386911" w:rsidP="00386911">
      <w:pPr>
        <w:rPr>
          <w:b/>
          <w:bCs/>
          <w:sz w:val="24"/>
          <w:szCs w:val="24"/>
          <w:lang w:val="it-IT"/>
        </w:rPr>
      </w:pPr>
    </w:p>
    <w:p w14:paraId="57DFE310" w14:textId="77777777" w:rsidR="00386911" w:rsidRDefault="00386911" w:rsidP="00386911">
      <w:pPr>
        <w:rPr>
          <w:b/>
          <w:bCs/>
          <w:sz w:val="24"/>
          <w:szCs w:val="24"/>
          <w:lang w:val="it-IT"/>
        </w:rPr>
      </w:pPr>
    </w:p>
    <w:p w14:paraId="5C60D432" w14:textId="77777777" w:rsidR="00386911" w:rsidRDefault="00386911" w:rsidP="00386911">
      <w:pPr>
        <w:rPr>
          <w:b/>
          <w:bCs/>
          <w:sz w:val="24"/>
          <w:szCs w:val="24"/>
          <w:lang w:val="it-IT"/>
        </w:rPr>
      </w:pPr>
    </w:p>
    <w:p w14:paraId="2AA8FA65" w14:textId="77777777" w:rsidR="00386911" w:rsidRDefault="00386911" w:rsidP="00386911">
      <w:pPr>
        <w:rPr>
          <w:b/>
          <w:bCs/>
          <w:sz w:val="24"/>
          <w:szCs w:val="24"/>
          <w:lang w:val="it-IT"/>
        </w:rPr>
      </w:pPr>
    </w:p>
    <w:p w14:paraId="5D7CB0E9" w14:textId="77777777" w:rsidR="00386911" w:rsidRDefault="00386911" w:rsidP="00386911">
      <w:pPr>
        <w:rPr>
          <w:b/>
          <w:bCs/>
          <w:sz w:val="24"/>
          <w:szCs w:val="24"/>
          <w:lang w:val="it-IT"/>
        </w:rPr>
      </w:pPr>
    </w:p>
    <w:p w14:paraId="57D505CE" w14:textId="77777777" w:rsidR="00386911" w:rsidRPr="00386911" w:rsidRDefault="00386911" w:rsidP="00386911">
      <w:pPr>
        <w:rPr>
          <w:b/>
          <w:bCs/>
          <w:sz w:val="24"/>
          <w:szCs w:val="24"/>
          <w:lang w:val="it-IT"/>
        </w:rPr>
      </w:pPr>
    </w:p>
    <w:tbl>
      <w:tblPr>
        <w:tblStyle w:val="Grigliatabella"/>
        <w:tblW w:w="8755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6804"/>
      </w:tblGrid>
      <w:tr w:rsidR="000766A6" w:rsidRPr="00D06CCE" w14:paraId="5E21B079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20B2A248" w14:textId="77777777" w:rsidR="000766A6" w:rsidRPr="00D06CCE" w:rsidRDefault="00000000">
            <w:pPr>
              <w:rPr>
                <w:sz w:val="24"/>
                <w:szCs w:val="24"/>
              </w:rPr>
            </w:pPr>
            <w:r w:rsidRPr="00D06CCE">
              <w:rPr>
                <w:sz w:val="24"/>
                <w:szCs w:val="24"/>
              </w:rPr>
              <w:t>Il/La sottoscritto/a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0B7F05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00086BF1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0AB79A8E" w14:textId="77777777" w:rsidTr="00B14D0D">
        <w:tc>
          <w:tcPr>
            <w:tcW w:w="1951" w:type="dxa"/>
          </w:tcPr>
          <w:p w14:paraId="1DD3ACFE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03FAC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7DF52D6A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4D7C0D71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Nato/a 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889965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2B1C765A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0EF081D8" w14:textId="77777777" w:rsidTr="00B14D0D">
        <w:tc>
          <w:tcPr>
            <w:tcW w:w="1951" w:type="dxa"/>
          </w:tcPr>
          <w:p w14:paraId="0A2DC315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1B6DA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5C9E66E2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41DC29BA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Il (data di nascita)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66118C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3639A5E7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3A05B8C9" w14:textId="77777777" w:rsidTr="00B14D0D">
        <w:tc>
          <w:tcPr>
            <w:tcW w:w="1951" w:type="dxa"/>
          </w:tcPr>
          <w:p w14:paraId="379BA8F4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D5794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048F0253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43DDCF62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Residente in (Comune)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812808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2F69AFEE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4E94AEE2" w14:textId="77777777" w:rsidTr="00B14D0D">
        <w:tc>
          <w:tcPr>
            <w:tcW w:w="1951" w:type="dxa"/>
          </w:tcPr>
          <w:p w14:paraId="79503CA5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37177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6C2C1F67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7D58DADA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ACBDBD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54D0DFF2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77194A22" w14:textId="77777777" w:rsidTr="00B14D0D">
        <w:tc>
          <w:tcPr>
            <w:tcW w:w="1951" w:type="dxa"/>
          </w:tcPr>
          <w:p w14:paraId="2861D444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90673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3C5603CC" w14:textId="77777777" w:rsidTr="00B14D0D">
        <w:tc>
          <w:tcPr>
            <w:tcW w:w="1951" w:type="dxa"/>
            <w:tcBorders>
              <w:right w:val="single" w:sz="4" w:space="0" w:color="auto"/>
            </w:tcBorders>
          </w:tcPr>
          <w:p w14:paraId="73BDA01C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D74960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4CB44F60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712A2D" w:rsidRPr="00D06CCE" w14:paraId="5ED8BA58" w14:textId="77777777" w:rsidTr="00B14D0D">
        <w:tc>
          <w:tcPr>
            <w:tcW w:w="1951" w:type="dxa"/>
          </w:tcPr>
          <w:p w14:paraId="28AB1F33" w14:textId="77777777" w:rsidR="00712A2D" w:rsidRPr="00D06CCE" w:rsidRDefault="00712A2D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8AFAF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  <w:tr w:rsidR="000766A6" w:rsidRPr="00D06CCE" w14:paraId="42DAD884" w14:textId="77777777" w:rsidTr="00B14D0D">
        <w:trPr>
          <w:trHeight w:val="58"/>
        </w:trPr>
        <w:tc>
          <w:tcPr>
            <w:tcW w:w="1951" w:type="dxa"/>
            <w:tcBorders>
              <w:right w:val="single" w:sz="4" w:space="0" w:color="auto"/>
            </w:tcBorders>
          </w:tcPr>
          <w:p w14:paraId="4ADC6E7E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Codice Fiscale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2A0C69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0587B942" w14:textId="77777777" w:rsidR="00712A2D" w:rsidRPr="00D06CCE" w:rsidRDefault="00712A2D">
            <w:pPr>
              <w:rPr>
                <w:sz w:val="24"/>
                <w:szCs w:val="24"/>
              </w:rPr>
            </w:pPr>
          </w:p>
        </w:tc>
      </w:tr>
    </w:tbl>
    <w:p w14:paraId="4D6C6F3E" w14:textId="77777777" w:rsidR="00F31FC9" w:rsidRPr="001E0087" w:rsidRDefault="00F31FC9" w:rsidP="00F31FC9">
      <w:pPr>
        <w:ind w:left="-284"/>
        <w:rPr>
          <w:sz w:val="16"/>
          <w:szCs w:val="16"/>
          <w:lang w:val="it-IT"/>
        </w:rPr>
      </w:pPr>
    </w:p>
    <w:p w14:paraId="2A21E8BA" w14:textId="7CE51622" w:rsidR="00AA5173" w:rsidRDefault="00386911" w:rsidP="00386911">
      <w:pPr>
        <w:pStyle w:val="Default"/>
        <w:ind w:left="-284"/>
        <w:jc w:val="center"/>
        <w:rPr>
          <w:sz w:val="18"/>
          <w:szCs w:val="18"/>
        </w:rPr>
      </w:pPr>
      <w:r w:rsidRPr="00386911">
        <w:rPr>
          <w:rFonts w:asciiTheme="minorHAnsi" w:hAnsiTheme="minorHAnsi" w:cstheme="minorBidi"/>
          <w:color w:val="auto"/>
        </w:rPr>
        <w:t>In qualità di Legale rappresentante dell’ente/istituzione/soggetto privato</w:t>
      </w:r>
    </w:p>
    <w:p w14:paraId="3C021017" w14:textId="77777777" w:rsidR="00386911" w:rsidRDefault="00386911" w:rsidP="00AA5173">
      <w:pPr>
        <w:pStyle w:val="Default"/>
        <w:ind w:left="-284"/>
        <w:rPr>
          <w:rFonts w:asciiTheme="minorHAnsi" w:hAnsiTheme="minorHAnsi" w:cstheme="minorBidi"/>
          <w:i/>
          <w:iCs/>
          <w:color w:val="auto"/>
        </w:rPr>
      </w:pPr>
    </w:p>
    <w:tbl>
      <w:tblPr>
        <w:tblStyle w:val="Grigliatabella"/>
        <w:tblW w:w="8647" w:type="dxa"/>
        <w:tblLook w:val="04A0" w:firstRow="1" w:lastRow="0" w:firstColumn="1" w:lastColumn="0" w:noHBand="0" w:noVBand="1"/>
      </w:tblPr>
      <w:tblGrid>
        <w:gridCol w:w="1843"/>
        <w:gridCol w:w="6804"/>
      </w:tblGrid>
      <w:tr w:rsidR="00DD2509" w:rsidRPr="00C2673B" w14:paraId="797071E7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BAD99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FBBB2" w14:textId="77777777" w:rsidR="00DD2509" w:rsidRPr="001E0087" w:rsidRDefault="00DD2509">
            <w:pPr>
              <w:rPr>
                <w:sz w:val="24"/>
                <w:szCs w:val="24"/>
                <w:lang w:val="it-IT"/>
              </w:rPr>
            </w:pPr>
          </w:p>
        </w:tc>
      </w:tr>
      <w:tr w:rsidR="00AE7600" w:rsidRPr="00D06CCE" w14:paraId="6CB8FF36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64224D" w14:textId="59AAE16E" w:rsidR="00AE7600" w:rsidRPr="00D06CCE" w:rsidRDefault="00AE7600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Denominazione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1A82BF" w14:textId="77777777" w:rsidR="00AE7600" w:rsidRDefault="00AE7600">
            <w:pPr>
              <w:rPr>
                <w:sz w:val="24"/>
                <w:szCs w:val="24"/>
              </w:rPr>
            </w:pPr>
          </w:p>
          <w:p w14:paraId="79848A42" w14:textId="77777777" w:rsidR="00AE7600" w:rsidRPr="00D06CCE" w:rsidRDefault="00AE7600">
            <w:pPr>
              <w:rPr>
                <w:sz w:val="24"/>
                <w:szCs w:val="24"/>
              </w:rPr>
            </w:pPr>
          </w:p>
        </w:tc>
      </w:tr>
      <w:tr w:rsidR="00AE7600" w:rsidRPr="00D06CCE" w14:paraId="72C89E37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2DEAF2" w14:textId="77777777" w:rsidR="00AE7600" w:rsidRPr="00D06CCE" w:rsidRDefault="00AE7600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AFC2A" w14:textId="77777777" w:rsidR="00AE7600" w:rsidRPr="00D06CCE" w:rsidRDefault="00AE7600">
            <w:pPr>
              <w:rPr>
                <w:sz w:val="24"/>
                <w:szCs w:val="24"/>
              </w:rPr>
            </w:pPr>
          </w:p>
        </w:tc>
      </w:tr>
      <w:tr w:rsidR="000766A6" w:rsidRPr="00D06CCE" w14:paraId="759398FE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B68E2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Codice Fiscale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0E81E0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287397CF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DD2509" w:rsidRPr="00D06CCE" w14:paraId="72DD8E53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60521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F9616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D06CCE" w14:paraId="2B32643F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13C57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Partita IVA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412805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3F549705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DD2509" w:rsidRPr="00D06CCE" w14:paraId="41501AFE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3CC71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B9BA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D06CCE" w14:paraId="4D7C267A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3C9F06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Sede legale (Comune)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6E70D8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7BAD96B9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DD2509" w:rsidRPr="00D06CCE" w14:paraId="0EBDF84A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2815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F6260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D06CCE" w14:paraId="0156F4B8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CE61F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4874EB" w14:textId="77777777" w:rsidR="000766A6" w:rsidRPr="00D06CCE" w:rsidRDefault="000766A6">
            <w:pPr>
              <w:rPr>
                <w:sz w:val="24"/>
                <w:szCs w:val="24"/>
              </w:rPr>
            </w:pPr>
          </w:p>
          <w:p w14:paraId="6B74F7E5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DD2509" w:rsidRPr="00D06CCE" w14:paraId="7A037CCA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BC74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14EA8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D06CCE" w14:paraId="2DE1D6EE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6F94D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3C46AF" w14:textId="77777777" w:rsidR="00DD2509" w:rsidRDefault="00DD2509">
            <w:pPr>
              <w:rPr>
                <w:sz w:val="24"/>
                <w:szCs w:val="24"/>
              </w:rPr>
            </w:pPr>
          </w:p>
          <w:p w14:paraId="40C70399" w14:textId="77777777" w:rsidR="00BE517C" w:rsidRPr="00D06CCE" w:rsidRDefault="00BE517C">
            <w:pPr>
              <w:rPr>
                <w:sz w:val="24"/>
                <w:szCs w:val="24"/>
              </w:rPr>
            </w:pPr>
          </w:p>
        </w:tc>
      </w:tr>
      <w:tr w:rsidR="00DD2509" w:rsidRPr="00D06CCE" w14:paraId="785F29E2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BB756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51623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D06CCE" w14:paraId="4A8F9F6F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FF33D7" w14:textId="77777777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lastRenderedPageBreak/>
              <w:t>Telefono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130651" w14:textId="77777777" w:rsidR="00DD2509" w:rsidRDefault="00DD2509">
            <w:pPr>
              <w:rPr>
                <w:sz w:val="24"/>
                <w:szCs w:val="24"/>
              </w:rPr>
            </w:pPr>
          </w:p>
          <w:p w14:paraId="18748E9B" w14:textId="77777777" w:rsidR="00BE517C" w:rsidRPr="00D06CCE" w:rsidRDefault="00BE517C">
            <w:pPr>
              <w:rPr>
                <w:sz w:val="24"/>
                <w:szCs w:val="24"/>
              </w:rPr>
            </w:pPr>
          </w:p>
        </w:tc>
      </w:tr>
      <w:tr w:rsidR="00DD2509" w:rsidRPr="00D06CCE" w14:paraId="73BB1DC9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3BA85" w14:textId="77777777" w:rsidR="00DD2509" w:rsidRPr="00D06CCE" w:rsidRDefault="00DD2509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781CB" w14:textId="77777777" w:rsidR="00DD2509" w:rsidRPr="00D06CCE" w:rsidRDefault="00DD2509">
            <w:pPr>
              <w:rPr>
                <w:sz w:val="24"/>
                <w:szCs w:val="24"/>
              </w:rPr>
            </w:pPr>
          </w:p>
        </w:tc>
      </w:tr>
      <w:tr w:rsidR="000766A6" w:rsidRPr="00AA5173" w14:paraId="359A715A" w14:textId="77777777" w:rsidTr="003D575B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437F9" w14:textId="34289D43" w:rsidR="000766A6" w:rsidRPr="00D06CCE" w:rsidRDefault="00000000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PEC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E2E3B4" w14:textId="77777777" w:rsidR="00DD2509" w:rsidRDefault="00DD2509">
            <w:pPr>
              <w:rPr>
                <w:sz w:val="24"/>
                <w:szCs w:val="24"/>
                <w:lang w:val="it-IT"/>
              </w:rPr>
            </w:pPr>
          </w:p>
          <w:p w14:paraId="08440C59" w14:textId="77777777" w:rsidR="00BE517C" w:rsidRPr="00D06CCE" w:rsidRDefault="00BE517C">
            <w:pPr>
              <w:rPr>
                <w:sz w:val="24"/>
                <w:szCs w:val="24"/>
                <w:lang w:val="it-IT"/>
              </w:rPr>
            </w:pPr>
          </w:p>
        </w:tc>
      </w:tr>
    </w:tbl>
    <w:p w14:paraId="64FD0A78" w14:textId="77777777" w:rsidR="00F31FC9" w:rsidRPr="00D06CCE" w:rsidRDefault="00F31FC9" w:rsidP="00F31FC9">
      <w:pPr>
        <w:ind w:left="-142"/>
        <w:rPr>
          <w:sz w:val="24"/>
          <w:szCs w:val="24"/>
          <w:lang w:val="it-IT"/>
        </w:rPr>
      </w:pPr>
    </w:p>
    <w:p w14:paraId="00FB4AF4" w14:textId="0185C0FC" w:rsidR="000766A6" w:rsidRPr="00D06CCE" w:rsidRDefault="00000000" w:rsidP="00D06CCE">
      <w:pPr>
        <w:ind w:left="-142"/>
        <w:jc w:val="both"/>
        <w:rPr>
          <w:sz w:val="24"/>
          <w:szCs w:val="24"/>
          <w:lang w:val="it-IT"/>
        </w:rPr>
      </w:pPr>
      <w:r w:rsidRPr="00D06CCE">
        <w:rPr>
          <w:sz w:val="24"/>
          <w:szCs w:val="24"/>
          <w:lang w:val="it-IT"/>
        </w:rPr>
        <w:t xml:space="preserve">In riferimento </w:t>
      </w:r>
      <w:r w:rsidRPr="00386911">
        <w:rPr>
          <w:b/>
          <w:bCs/>
          <w:sz w:val="24"/>
          <w:szCs w:val="24"/>
          <w:lang w:val="it-IT"/>
        </w:rPr>
        <w:t>all</w:t>
      </w:r>
      <w:r w:rsidRPr="00386911">
        <w:rPr>
          <w:b/>
          <w:bCs/>
          <w:i/>
          <w:iCs/>
          <w:sz w:val="24"/>
          <w:szCs w:val="24"/>
          <w:lang w:val="it-IT"/>
        </w:rPr>
        <w:t>’Avviso pubblic</w:t>
      </w:r>
      <w:r w:rsidR="00F458A4" w:rsidRPr="00386911">
        <w:rPr>
          <w:b/>
          <w:bCs/>
          <w:i/>
          <w:iCs/>
          <w:sz w:val="24"/>
          <w:szCs w:val="24"/>
          <w:lang w:val="it-IT"/>
        </w:rPr>
        <w:t>o</w:t>
      </w:r>
      <w:r w:rsidR="00F458A4" w:rsidRPr="00386911">
        <w:rPr>
          <w:b/>
          <w:bCs/>
          <w:sz w:val="24"/>
          <w:szCs w:val="24"/>
          <w:lang w:val="it-IT"/>
        </w:rPr>
        <w:t xml:space="preserve"> </w:t>
      </w:r>
      <w:r w:rsidR="004E5058" w:rsidRPr="00386911">
        <w:rPr>
          <w:b/>
          <w:bCs/>
          <w:i/>
          <w:iCs/>
          <w:sz w:val="24"/>
          <w:szCs w:val="24"/>
          <w:lang w:val="it-IT"/>
        </w:rPr>
        <w:t>per la Presentazione di progettazioni esecutive di interventi integrati di tipo educativo, formativo e di socializzazione, finalizzati all’inclusione attiva di giovani a rischio di devianza</w:t>
      </w:r>
      <w:r w:rsidR="001E0087">
        <w:rPr>
          <w:sz w:val="24"/>
          <w:szCs w:val="24"/>
          <w:lang w:val="it-IT"/>
        </w:rPr>
        <w:t xml:space="preserve"> </w:t>
      </w:r>
      <w:r w:rsidR="00AA5173">
        <w:rPr>
          <w:sz w:val="24"/>
          <w:szCs w:val="24"/>
          <w:lang w:val="it-IT"/>
        </w:rPr>
        <w:t xml:space="preserve">di cui alla </w:t>
      </w:r>
      <w:r w:rsidR="00AA5173" w:rsidRPr="00D06CCE">
        <w:rPr>
          <w:sz w:val="24"/>
          <w:szCs w:val="24"/>
          <w:lang w:val="it-IT"/>
        </w:rPr>
        <w:t>Determinazione Dirigenziale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18"/>
        <w:gridCol w:w="4317"/>
      </w:tblGrid>
      <w:tr w:rsidR="0055373D" w:rsidRPr="00D06CCE" w14:paraId="4945CB18" w14:textId="77777777" w:rsidTr="0055373D"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Grigliatabella"/>
              <w:tblW w:w="3295" w:type="dxa"/>
              <w:tblLook w:val="04A0" w:firstRow="1" w:lastRow="0" w:firstColumn="1" w:lastColumn="0" w:noHBand="0" w:noVBand="1"/>
            </w:tblPr>
            <w:tblGrid>
              <w:gridCol w:w="843"/>
              <w:gridCol w:w="2026"/>
              <w:gridCol w:w="426"/>
            </w:tblGrid>
            <w:tr w:rsidR="00D2131A" w14:paraId="186EBB81" w14:textId="3128DB4C" w:rsidTr="00D2131A">
              <w:tc>
                <w:tcPr>
                  <w:tcW w:w="8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855FEBE" w14:textId="5724B1C7" w:rsidR="00D2131A" w:rsidRDefault="00D2131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n. </w:t>
                  </w:r>
                </w:p>
              </w:tc>
              <w:tc>
                <w:tcPr>
                  <w:tcW w:w="202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61A77E6" w14:textId="77777777" w:rsidR="00D2131A" w:rsidRDefault="00D2131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07660DC" w14:textId="77777777" w:rsidR="00D2131A" w:rsidRDefault="00D2131A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6122AB0" w14:textId="77777777" w:rsidR="0055373D" w:rsidRPr="00D06CCE" w:rsidRDefault="0055373D">
            <w:pPr>
              <w:rPr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C5B43" w14:textId="77777777" w:rsidR="0055373D" w:rsidRPr="00D06CCE" w:rsidRDefault="0055373D">
            <w:pPr>
              <w:rPr>
                <w:sz w:val="24"/>
                <w:szCs w:val="24"/>
              </w:rPr>
            </w:pPr>
          </w:p>
        </w:tc>
      </w:tr>
    </w:tbl>
    <w:p w14:paraId="22ADC071" w14:textId="77777777" w:rsidR="00BE517C" w:rsidRDefault="00BE517C" w:rsidP="00F31FC9">
      <w:pPr>
        <w:jc w:val="center"/>
        <w:rPr>
          <w:b/>
          <w:sz w:val="24"/>
          <w:szCs w:val="24"/>
          <w:lang w:val="it-IT"/>
        </w:rPr>
      </w:pPr>
    </w:p>
    <w:tbl>
      <w:tblPr>
        <w:tblStyle w:val="Grigliatabella"/>
        <w:tblW w:w="2977" w:type="dxa"/>
        <w:tblLook w:val="04A0" w:firstRow="1" w:lastRow="0" w:firstColumn="1" w:lastColumn="0" w:noHBand="0" w:noVBand="1"/>
      </w:tblPr>
      <w:tblGrid>
        <w:gridCol w:w="939"/>
        <w:gridCol w:w="2038"/>
      </w:tblGrid>
      <w:tr w:rsidR="00D2131A" w14:paraId="25EAED75" w14:textId="77777777" w:rsidTr="00D2131A"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78A045" w14:textId="77777777" w:rsidR="00D2131A" w:rsidRDefault="00D2131A" w:rsidP="00551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 </w:t>
            </w:r>
          </w:p>
        </w:tc>
        <w:tc>
          <w:tcPr>
            <w:tcW w:w="2038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1CA94C90" w14:textId="77777777" w:rsidR="00D2131A" w:rsidRDefault="00D2131A" w:rsidP="00551C90">
            <w:pPr>
              <w:rPr>
                <w:sz w:val="24"/>
                <w:szCs w:val="24"/>
              </w:rPr>
            </w:pPr>
          </w:p>
        </w:tc>
      </w:tr>
    </w:tbl>
    <w:p w14:paraId="2A7ADCE2" w14:textId="77777777" w:rsidR="00D2131A" w:rsidRDefault="00D2131A" w:rsidP="00F31FC9">
      <w:pPr>
        <w:jc w:val="center"/>
        <w:rPr>
          <w:b/>
          <w:sz w:val="24"/>
          <w:szCs w:val="24"/>
          <w:lang w:val="it-IT"/>
        </w:rPr>
      </w:pPr>
    </w:p>
    <w:p w14:paraId="757F9790" w14:textId="3F7F8832" w:rsidR="00386911" w:rsidRPr="00386911" w:rsidRDefault="00386911" w:rsidP="00386911">
      <w:pPr>
        <w:jc w:val="both"/>
        <w:rPr>
          <w:b/>
          <w:sz w:val="24"/>
          <w:szCs w:val="24"/>
          <w:lang w:val="it-IT"/>
        </w:rPr>
      </w:pPr>
      <w:r w:rsidRPr="00386911">
        <w:rPr>
          <w:b/>
          <w:sz w:val="24"/>
          <w:szCs w:val="24"/>
          <w:lang w:val="it-IT"/>
        </w:rPr>
        <w:t>Viste le finalità e gli obiettivi del progetto</w:t>
      </w:r>
      <w:r>
        <w:rPr>
          <w:b/>
          <w:sz w:val="24"/>
          <w:szCs w:val="24"/>
          <w:lang w:val="it-IT"/>
        </w:rPr>
        <w:t xml:space="preserve"> </w:t>
      </w:r>
      <w:r w:rsidRPr="00386911">
        <w:rPr>
          <w:b/>
          <w:sz w:val="24"/>
          <w:szCs w:val="24"/>
          <w:lang w:val="it-IT"/>
        </w:rPr>
        <w:t xml:space="preserve">_____________________________________________” (inserire titolo del progetto), presentato a valere </w:t>
      </w:r>
      <w:r>
        <w:rPr>
          <w:b/>
          <w:sz w:val="24"/>
          <w:szCs w:val="24"/>
          <w:lang w:val="it-IT"/>
        </w:rPr>
        <w:t xml:space="preserve">sull’Avviso di cui sopra </w:t>
      </w:r>
    </w:p>
    <w:p w14:paraId="3AE66301" w14:textId="77777777" w:rsidR="00386911" w:rsidRPr="00386911" w:rsidRDefault="00386911" w:rsidP="00386911">
      <w:pPr>
        <w:jc w:val="center"/>
        <w:rPr>
          <w:b/>
          <w:sz w:val="24"/>
          <w:szCs w:val="24"/>
          <w:lang w:val="it-IT"/>
        </w:rPr>
      </w:pPr>
      <w:r w:rsidRPr="00386911">
        <w:rPr>
          <w:b/>
          <w:sz w:val="24"/>
          <w:szCs w:val="24"/>
          <w:lang w:val="it-IT"/>
        </w:rPr>
        <w:t>PRESO ATTO</w:t>
      </w:r>
    </w:p>
    <w:p w14:paraId="3370E239" w14:textId="1510F2A3" w:rsidR="00386911" w:rsidRPr="00386911" w:rsidRDefault="00386911" w:rsidP="00386911">
      <w:pPr>
        <w:jc w:val="center"/>
        <w:rPr>
          <w:b/>
          <w:sz w:val="24"/>
          <w:szCs w:val="24"/>
          <w:lang w:val="it-IT"/>
        </w:rPr>
      </w:pPr>
      <w:r w:rsidRPr="00386911">
        <w:rPr>
          <w:b/>
          <w:sz w:val="24"/>
          <w:szCs w:val="24"/>
          <w:lang w:val="it-IT"/>
        </w:rPr>
        <w:t xml:space="preserve">dei contenuti e degli obiettivi del progetto sopra menzionato e promosso da </w:t>
      </w:r>
      <w:r>
        <w:rPr>
          <w:b/>
          <w:sz w:val="24"/>
          <w:szCs w:val="24"/>
          <w:lang w:val="it-IT"/>
        </w:rPr>
        <w:t>___________</w:t>
      </w:r>
      <w:r w:rsidRPr="00386911">
        <w:rPr>
          <w:b/>
          <w:sz w:val="24"/>
          <w:szCs w:val="24"/>
          <w:lang w:val="it-IT"/>
        </w:rPr>
        <w:t>__________________ (indicare ragione sociale del Soggetto Proponente)</w:t>
      </w:r>
    </w:p>
    <w:p w14:paraId="0CA37BC7" w14:textId="77777777" w:rsidR="00386911" w:rsidRPr="00386911" w:rsidRDefault="00386911" w:rsidP="00386911">
      <w:pPr>
        <w:jc w:val="center"/>
        <w:rPr>
          <w:b/>
          <w:sz w:val="24"/>
          <w:szCs w:val="24"/>
          <w:lang w:val="it-IT"/>
        </w:rPr>
      </w:pPr>
      <w:r w:rsidRPr="00386911">
        <w:rPr>
          <w:b/>
          <w:sz w:val="24"/>
          <w:szCs w:val="24"/>
          <w:lang w:val="it-IT"/>
        </w:rPr>
        <w:t>DICHIARA</w:t>
      </w:r>
    </w:p>
    <w:p w14:paraId="14D52AC6" w14:textId="2CE6F6D8" w:rsidR="00386911" w:rsidRDefault="00386911" w:rsidP="00386911">
      <w:pPr>
        <w:jc w:val="center"/>
        <w:rPr>
          <w:b/>
          <w:sz w:val="24"/>
          <w:szCs w:val="24"/>
          <w:lang w:val="it-IT"/>
        </w:rPr>
      </w:pPr>
      <w:r w:rsidRPr="00386911">
        <w:rPr>
          <w:b/>
          <w:sz w:val="24"/>
          <w:szCs w:val="24"/>
          <w:lang w:val="it-IT"/>
        </w:rPr>
        <w:t>di aderire come partner di sostegno al suddetto progetto per le seguenti motivazioni:</w:t>
      </w:r>
    </w:p>
    <w:p w14:paraId="76B8E182" w14:textId="77777777" w:rsidR="007C34FF" w:rsidRDefault="007C34FF" w:rsidP="00386911">
      <w:pPr>
        <w:jc w:val="center"/>
        <w:rPr>
          <w:b/>
          <w:sz w:val="24"/>
          <w:szCs w:val="24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630"/>
      </w:tblGrid>
      <w:tr w:rsidR="007C34FF" w:rsidRPr="00C2673B" w14:paraId="4535C58F" w14:textId="77777777" w:rsidTr="007C34FF">
        <w:tc>
          <w:tcPr>
            <w:tcW w:w="8630" w:type="dxa"/>
          </w:tcPr>
          <w:p w14:paraId="2EEB788B" w14:textId="77777777" w:rsidR="007C34FF" w:rsidRDefault="007C34FF" w:rsidP="00386911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14:paraId="2C7DC499" w14:textId="77777777" w:rsidR="007C34FF" w:rsidRDefault="007C34FF" w:rsidP="00386911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14:paraId="478FB8A5" w14:textId="77777777" w:rsidR="007C34FF" w:rsidRDefault="007C34FF" w:rsidP="00386911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14:paraId="045CC469" w14:textId="77777777" w:rsidR="007C34FF" w:rsidRDefault="007C34FF" w:rsidP="00386911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14:paraId="6EBF8A9E" w14:textId="77777777" w:rsidR="007C34FF" w:rsidRDefault="007C34FF" w:rsidP="00386911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</w:tc>
      </w:tr>
    </w:tbl>
    <w:p w14:paraId="5DA257FF" w14:textId="77777777" w:rsidR="007C34FF" w:rsidRDefault="007C34FF" w:rsidP="00386911">
      <w:pPr>
        <w:jc w:val="center"/>
        <w:rPr>
          <w:b/>
          <w:sz w:val="24"/>
          <w:szCs w:val="24"/>
          <w:lang w:val="it-IT"/>
        </w:rPr>
      </w:pPr>
    </w:p>
    <w:p w14:paraId="44FAA601" w14:textId="5C5CC7E3" w:rsidR="007C34FF" w:rsidRDefault="007C34FF" w:rsidP="00386911">
      <w:pPr>
        <w:jc w:val="center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Data </w:t>
      </w:r>
      <w:r>
        <w:rPr>
          <w:b/>
          <w:sz w:val="24"/>
          <w:szCs w:val="24"/>
          <w:lang w:val="it-IT"/>
        </w:rPr>
        <w:tab/>
      </w:r>
      <w:r>
        <w:rPr>
          <w:b/>
          <w:sz w:val="24"/>
          <w:szCs w:val="24"/>
          <w:lang w:val="it-IT"/>
        </w:rPr>
        <w:tab/>
      </w:r>
      <w:r>
        <w:rPr>
          <w:b/>
          <w:sz w:val="24"/>
          <w:szCs w:val="24"/>
          <w:lang w:val="it-IT"/>
        </w:rPr>
        <w:tab/>
      </w:r>
      <w:r>
        <w:rPr>
          <w:b/>
          <w:sz w:val="24"/>
          <w:szCs w:val="24"/>
          <w:lang w:val="it-IT"/>
        </w:rPr>
        <w:tab/>
      </w:r>
      <w:r>
        <w:rPr>
          <w:b/>
          <w:sz w:val="24"/>
          <w:szCs w:val="24"/>
          <w:lang w:val="it-IT"/>
        </w:rPr>
        <w:tab/>
      </w:r>
      <w:r>
        <w:rPr>
          <w:b/>
          <w:sz w:val="24"/>
          <w:szCs w:val="24"/>
          <w:lang w:val="it-IT"/>
        </w:rPr>
        <w:tab/>
      </w:r>
      <w:r>
        <w:rPr>
          <w:b/>
          <w:sz w:val="24"/>
          <w:szCs w:val="24"/>
          <w:lang w:val="it-IT"/>
        </w:rPr>
        <w:tab/>
      </w:r>
      <w:r w:rsidR="0023601D">
        <w:rPr>
          <w:b/>
          <w:sz w:val="24"/>
          <w:szCs w:val="24"/>
          <w:lang w:val="it-IT"/>
        </w:rPr>
        <w:t xml:space="preserve">Legale </w:t>
      </w:r>
      <w:r w:rsidR="00C2673B">
        <w:rPr>
          <w:b/>
          <w:sz w:val="24"/>
          <w:szCs w:val="24"/>
          <w:lang w:val="it-IT"/>
        </w:rPr>
        <w:t>R</w:t>
      </w:r>
      <w:r w:rsidR="0023601D">
        <w:rPr>
          <w:b/>
          <w:sz w:val="24"/>
          <w:szCs w:val="24"/>
          <w:lang w:val="it-IT"/>
        </w:rPr>
        <w:t>appresentante</w:t>
      </w:r>
    </w:p>
    <w:p w14:paraId="30957C33" w14:textId="63574B8C" w:rsidR="0023601D" w:rsidRDefault="0023601D" w:rsidP="00386911">
      <w:pPr>
        <w:jc w:val="center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                                                                                                Firma digitale</w:t>
      </w:r>
    </w:p>
    <w:p w14:paraId="12F7E2BB" w14:textId="77777777" w:rsidR="007C34FF" w:rsidRDefault="007C34FF" w:rsidP="00386911">
      <w:pPr>
        <w:jc w:val="center"/>
        <w:rPr>
          <w:b/>
          <w:sz w:val="24"/>
          <w:szCs w:val="24"/>
          <w:lang w:val="it-IT"/>
        </w:rPr>
      </w:pPr>
    </w:p>
    <w:sectPr w:rsidR="007C34FF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BA6E7" w14:textId="77777777" w:rsidR="00166DF9" w:rsidRDefault="00166DF9" w:rsidP="00B06E15">
      <w:pPr>
        <w:spacing w:after="0" w:line="240" w:lineRule="auto"/>
      </w:pPr>
      <w:r>
        <w:separator/>
      </w:r>
    </w:p>
  </w:endnote>
  <w:endnote w:type="continuationSeparator" w:id="0">
    <w:p w14:paraId="4E195C81" w14:textId="77777777" w:rsidR="00166DF9" w:rsidRDefault="00166DF9" w:rsidP="00B06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AF1F8" w14:textId="01506B64" w:rsidR="00F445C2" w:rsidRDefault="00F445C2">
    <w:pPr>
      <w:pStyle w:val="Pidipagina"/>
    </w:pPr>
    <w:r>
      <w:rPr>
        <w:noProof/>
      </w:rPr>
      <w:drawing>
        <wp:inline distT="0" distB="0" distL="0" distR="0" wp14:anchorId="0534994C" wp14:editId="1FF5B640">
          <wp:extent cx="5486400" cy="104193"/>
          <wp:effectExtent l="0" t="0" r="0" b="0"/>
          <wp:docPr id="2825726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1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5FA6" w14:textId="77777777" w:rsidR="00166DF9" w:rsidRDefault="00166DF9" w:rsidP="00B06E15">
      <w:pPr>
        <w:spacing w:after="0" w:line="240" w:lineRule="auto"/>
      </w:pPr>
      <w:r>
        <w:separator/>
      </w:r>
    </w:p>
  </w:footnote>
  <w:footnote w:type="continuationSeparator" w:id="0">
    <w:p w14:paraId="556B7ABB" w14:textId="77777777" w:rsidR="00166DF9" w:rsidRDefault="00166DF9" w:rsidP="00B06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8F3B" w14:textId="71850976" w:rsidR="00B06E15" w:rsidRDefault="00B06E15">
    <w:pPr>
      <w:pStyle w:val="Intestazione"/>
    </w:pPr>
    <w:r>
      <w:rPr>
        <w:noProof/>
      </w:rPr>
      <w:drawing>
        <wp:inline distT="0" distB="0" distL="0" distR="0" wp14:anchorId="17C8E217" wp14:editId="551544CE">
          <wp:extent cx="5486400" cy="379283"/>
          <wp:effectExtent l="0" t="0" r="0" b="190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379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FB01FF"/>
    <w:multiLevelType w:val="hybridMultilevel"/>
    <w:tmpl w:val="A76C529E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5330D1F6">
      <w:start w:val="3"/>
      <w:numFmt w:val="bullet"/>
      <w:lvlText w:val="-"/>
      <w:lvlJc w:val="left"/>
      <w:pPr>
        <w:ind w:left="1440" w:hanging="360"/>
      </w:pPr>
      <w:rPr>
        <w:rFonts w:ascii="Calibri" w:eastAsia="Gill Sans MT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243D80"/>
    <w:multiLevelType w:val="hybridMultilevel"/>
    <w:tmpl w:val="4BF67AFC"/>
    <w:lvl w:ilvl="0" w:tplc="C7A6AC4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81C94"/>
    <w:multiLevelType w:val="hybridMultilevel"/>
    <w:tmpl w:val="A2A078B8"/>
    <w:lvl w:ilvl="0" w:tplc="0410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62613FE"/>
    <w:multiLevelType w:val="hybridMultilevel"/>
    <w:tmpl w:val="53742332"/>
    <w:lvl w:ilvl="0" w:tplc="EA88F8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DD1A2C"/>
    <w:multiLevelType w:val="hybridMultilevel"/>
    <w:tmpl w:val="9E5E18C6"/>
    <w:lvl w:ilvl="0" w:tplc="AE5C7CBC">
      <w:start w:val="2"/>
      <w:numFmt w:val="bullet"/>
      <w:lvlText w:val=""/>
      <w:lvlJc w:val="left"/>
      <w:pPr>
        <w:ind w:left="218" w:hanging="360"/>
      </w:pPr>
      <w:rPr>
        <w:rFonts w:ascii="Symbol" w:eastAsiaTheme="minorEastAsia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4" w15:restartNumberingAfterBreak="0">
    <w:nsid w:val="13136214"/>
    <w:multiLevelType w:val="hybridMultilevel"/>
    <w:tmpl w:val="D9CC04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53454"/>
    <w:multiLevelType w:val="hybridMultilevel"/>
    <w:tmpl w:val="4AAE68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82A98"/>
    <w:multiLevelType w:val="hybridMultilevel"/>
    <w:tmpl w:val="112C3286"/>
    <w:lvl w:ilvl="0" w:tplc="A02092E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015FA7"/>
    <w:multiLevelType w:val="hybridMultilevel"/>
    <w:tmpl w:val="A16AF5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CA55DD"/>
    <w:multiLevelType w:val="hybridMultilevel"/>
    <w:tmpl w:val="268E7B22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F7692B"/>
    <w:multiLevelType w:val="hybridMultilevel"/>
    <w:tmpl w:val="03EA8A3E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32F352E1"/>
    <w:multiLevelType w:val="hybridMultilevel"/>
    <w:tmpl w:val="268E7B22"/>
    <w:lvl w:ilvl="0" w:tplc="64E4E52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66694F"/>
    <w:multiLevelType w:val="hybridMultilevel"/>
    <w:tmpl w:val="8CCACB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47722"/>
    <w:multiLevelType w:val="hybridMultilevel"/>
    <w:tmpl w:val="8C9CA998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9F1D8C"/>
    <w:multiLevelType w:val="hybridMultilevel"/>
    <w:tmpl w:val="527E0A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E00F1"/>
    <w:multiLevelType w:val="hybridMultilevel"/>
    <w:tmpl w:val="8DF806B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A2161E"/>
    <w:multiLevelType w:val="hybridMultilevel"/>
    <w:tmpl w:val="61405738"/>
    <w:lvl w:ilvl="0" w:tplc="C7A6AC42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F5A1203"/>
    <w:multiLevelType w:val="hybridMultilevel"/>
    <w:tmpl w:val="F65270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7E69C6"/>
    <w:multiLevelType w:val="hybridMultilevel"/>
    <w:tmpl w:val="3996B908"/>
    <w:lvl w:ilvl="0" w:tplc="C7A6AC4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1F7AB3"/>
    <w:multiLevelType w:val="hybridMultilevel"/>
    <w:tmpl w:val="FA64753C"/>
    <w:lvl w:ilvl="0" w:tplc="C7A6AC4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17142"/>
    <w:multiLevelType w:val="hybridMultilevel"/>
    <w:tmpl w:val="6B6A40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F2220"/>
    <w:multiLevelType w:val="hybridMultilevel"/>
    <w:tmpl w:val="9960942E"/>
    <w:lvl w:ilvl="0" w:tplc="C7A6AC4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5166E9D"/>
    <w:multiLevelType w:val="hybridMultilevel"/>
    <w:tmpl w:val="99803E5E"/>
    <w:lvl w:ilvl="0" w:tplc="C7A6AC4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356C9"/>
    <w:multiLevelType w:val="hybridMultilevel"/>
    <w:tmpl w:val="46B873A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5C"/>
    <w:multiLevelType w:val="hybridMultilevel"/>
    <w:tmpl w:val="2EDE43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46B32"/>
    <w:multiLevelType w:val="hybridMultilevel"/>
    <w:tmpl w:val="4B8CC92C"/>
    <w:lvl w:ilvl="0" w:tplc="C7A6AC42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304D1F"/>
    <w:multiLevelType w:val="hybridMultilevel"/>
    <w:tmpl w:val="E5188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10391">
    <w:abstractNumId w:val="8"/>
  </w:num>
  <w:num w:numId="2" w16cid:durableId="1441992730">
    <w:abstractNumId w:val="6"/>
  </w:num>
  <w:num w:numId="3" w16cid:durableId="1696271966">
    <w:abstractNumId w:val="5"/>
  </w:num>
  <w:num w:numId="4" w16cid:durableId="1013186604">
    <w:abstractNumId w:val="4"/>
  </w:num>
  <w:num w:numId="5" w16cid:durableId="534005787">
    <w:abstractNumId w:val="7"/>
  </w:num>
  <w:num w:numId="6" w16cid:durableId="1817338031">
    <w:abstractNumId w:val="3"/>
  </w:num>
  <w:num w:numId="7" w16cid:durableId="707098142">
    <w:abstractNumId w:val="2"/>
  </w:num>
  <w:num w:numId="8" w16cid:durableId="860242905">
    <w:abstractNumId w:val="1"/>
  </w:num>
  <w:num w:numId="9" w16cid:durableId="526329183">
    <w:abstractNumId w:val="0"/>
  </w:num>
  <w:num w:numId="10" w16cid:durableId="885726537">
    <w:abstractNumId w:val="22"/>
  </w:num>
  <w:num w:numId="11" w16cid:durableId="1027751092">
    <w:abstractNumId w:val="12"/>
  </w:num>
  <w:num w:numId="12" w16cid:durableId="1930114313">
    <w:abstractNumId w:val="11"/>
  </w:num>
  <w:num w:numId="13" w16cid:durableId="1420633667">
    <w:abstractNumId w:val="20"/>
  </w:num>
  <w:num w:numId="14" w16cid:durableId="1209149533">
    <w:abstractNumId w:val="21"/>
  </w:num>
  <w:num w:numId="15" w16cid:durableId="910047762">
    <w:abstractNumId w:val="35"/>
  </w:num>
  <w:num w:numId="16" w16cid:durableId="876551369">
    <w:abstractNumId w:val="14"/>
  </w:num>
  <w:num w:numId="17" w16cid:durableId="1989018114">
    <w:abstractNumId w:val="23"/>
  </w:num>
  <w:num w:numId="18" w16cid:durableId="1347711302">
    <w:abstractNumId w:val="29"/>
  </w:num>
  <w:num w:numId="19" w16cid:durableId="1286040109">
    <w:abstractNumId w:val="15"/>
  </w:num>
  <w:num w:numId="20" w16cid:durableId="1784571114">
    <w:abstractNumId w:val="24"/>
  </w:num>
  <w:num w:numId="21" w16cid:durableId="229773598">
    <w:abstractNumId w:val="13"/>
  </w:num>
  <w:num w:numId="22" w16cid:durableId="1602685274">
    <w:abstractNumId w:val="16"/>
  </w:num>
  <w:num w:numId="23" w16cid:durableId="959074049">
    <w:abstractNumId w:val="19"/>
  </w:num>
  <w:num w:numId="24" w16cid:durableId="979191437">
    <w:abstractNumId w:val="18"/>
  </w:num>
  <w:num w:numId="25" w16cid:durableId="839127798">
    <w:abstractNumId w:val="17"/>
  </w:num>
  <w:num w:numId="26" w16cid:durableId="1129282356">
    <w:abstractNumId w:val="31"/>
  </w:num>
  <w:num w:numId="27" w16cid:durableId="1329791058">
    <w:abstractNumId w:val="10"/>
  </w:num>
  <w:num w:numId="28" w16cid:durableId="149565147">
    <w:abstractNumId w:val="28"/>
  </w:num>
  <w:num w:numId="29" w16cid:durableId="1125123101">
    <w:abstractNumId w:val="26"/>
  </w:num>
  <w:num w:numId="30" w16cid:durableId="315453257">
    <w:abstractNumId w:val="27"/>
  </w:num>
  <w:num w:numId="31" w16cid:durableId="1351956586">
    <w:abstractNumId w:val="9"/>
  </w:num>
  <w:num w:numId="32" w16cid:durableId="843518589">
    <w:abstractNumId w:val="33"/>
  </w:num>
  <w:num w:numId="33" w16cid:durableId="553127844">
    <w:abstractNumId w:val="25"/>
  </w:num>
  <w:num w:numId="34" w16cid:durableId="907111219">
    <w:abstractNumId w:val="32"/>
  </w:num>
  <w:num w:numId="35" w16cid:durableId="1318463489">
    <w:abstractNumId w:val="34"/>
  </w:num>
  <w:num w:numId="36" w16cid:durableId="13178076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29F"/>
    <w:rsid w:val="000154E9"/>
    <w:rsid w:val="00034616"/>
    <w:rsid w:val="00036017"/>
    <w:rsid w:val="0004040C"/>
    <w:rsid w:val="000445FF"/>
    <w:rsid w:val="0006063C"/>
    <w:rsid w:val="00070596"/>
    <w:rsid w:val="000766A6"/>
    <w:rsid w:val="00083E01"/>
    <w:rsid w:val="00085733"/>
    <w:rsid w:val="00091C03"/>
    <w:rsid w:val="00095CC7"/>
    <w:rsid w:val="000A3E54"/>
    <w:rsid w:val="000B2B88"/>
    <w:rsid w:val="000C1708"/>
    <w:rsid w:val="000C2862"/>
    <w:rsid w:val="000C5B06"/>
    <w:rsid w:val="000E3E74"/>
    <w:rsid w:val="000F388E"/>
    <w:rsid w:val="001135F0"/>
    <w:rsid w:val="001211A1"/>
    <w:rsid w:val="001221E1"/>
    <w:rsid w:val="001274AC"/>
    <w:rsid w:val="00135C1D"/>
    <w:rsid w:val="0015074B"/>
    <w:rsid w:val="00166DF9"/>
    <w:rsid w:val="001760FF"/>
    <w:rsid w:val="001E0087"/>
    <w:rsid w:val="00201727"/>
    <w:rsid w:val="0021258B"/>
    <w:rsid w:val="00230BA3"/>
    <w:rsid w:val="0023601D"/>
    <w:rsid w:val="00242246"/>
    <w:rsid w:val="002455E8"/>
    <w:rsid w:val="00273B28"/>
    <w:rsid w:val="00276D85"/>
    <w:rsid w:val="00280170"/>
    <w:rsid w:val="0029639D"/>
    <w:rsid w:val="00297744"/>
    <w:rsid w:val="002A3FFA"/>
    <w:rsid w:val="002B0F1A"/>
    <w:rsid w:val="002B1B3B"/>
    <w:rsid w:val="002C47E2"/>
    <w:rsid w:val="002C6F2F"/>
    <w:rsid w:val="002E0F1F"/>
    <w:rsid w:val="00301682"/>
    <w:rsid w:val="0032477D"/>
    <w:rsid w:val="00326F90"/>
    <w:rsid w:val="0034631B"/>
    <w:rsid w:val="00353310"/>
    <w:rsid w:val="00386911"/>
    <w:rsid w:val="003B34A0"/>
    <w:rsid w:val="003B4311"/>
    <w:rsid w:val="003D575B"/>
    <w:rsid w:val="003D6D1F"/>
    <w:rsid w:val="003D79EA"/>
    <w:rsid w:val="003E14C5"/>
    <w:rsid w:val="003F035E"/>
    <w:rsid w:val="003F562B"/>
    <w:rsid w:val="0041661C"/>
    <w:rsid w:val="00423616"/>
    <w:rsid w:val="0044209C"/>
    <w:rsid w:val="004742B8"/>
    <w:rsid w:val="00476806"/>
    <w:rsid w:val="00486C47"/>
    <w:rsid w:val="00491619"/>
    <w:rsid w:val="004A6894"/>
    <w:rsid w:val="004D0E60"/>
    <w:rsid w:val="004D1E39"/>
    <w:rsid w:val="004D24B3"/>
    <w:rsid w:val="004E5058"/>
    <w:rsid w:val="004F70A6"/>
    <w:rsid w:val="0050186A"/>
    <w:rsid w:val="0052485C"/>
    <w:rsid w:val="00530DB4"/>
    <w:rsid w:val="00544008"/>
    <w:rsid w:val="0055373D"/>
    <w:rsid w:val="00557BE6"/>
    <w:rsid w:val="005611F4"/>
    <w:rsid w:val="00561634"/>
    <w:rsid w:val="00562F12"/>
    <w:rsid w:val="005904EE"/>
    <w:rsid w:val="00591A40"/>
    <w:rsid w:val="00593A4C"/>
    <w:rsid w:val="005A0164"/>
    <w:rsid w:val="005C2387"/>
    <w:rsid w:val="005C786D"/>
    <w:rsid w:val="005D2568"/>
    <w:rsid w:val="005D2740"/>
    <w:rsid w:val="005F2457"/>
    <w:rsid w:val="006075DD"/>
    <w:rsid w:val="00613864"/>
    <w:rsid w:val="0061571B"/>
    <w:rsid w:val="00640F26"/>
    <w:rsid w:val="00641CBB"/>
    <w:rsid w:val="006435AE"/>
    <w:rsid w:val="0065389C"/>
    <w:rsid w:val="00654FD5"/>
    <w:rsid w:val="00666A49"/>
    <w:rsid w:val="00670071"/>
    <w:rsid w:val="006870EE"/>
    <w:rsid w:val="006A69EB"/>
    <w:rsid w:val="006A6CF5"/>
    <w:rsid w:val="006A7C1D"/>
    <w:rsid w:val="006B35D5"/>
    <w:rsid w:val="006B7A51"/>
    <w:rsid w:val="006C79B5"/>
    <w:rsid w:val="006E5222"/>
    <w:rsid w:val="006E5AEF"/>
    <w:rsid w:val="006F1842"/>
    <w:rsid w:val="006F3006"/>
    <w:rsid w:val="00706236"/>
    <w:rsid w:val="00710DFD"/>
    <w:rsid w:val="00712A2D"/>
    <w:rsid w:val="0071651A"/>
    <w:rsid w:val="00732457"/>
    <w:rsid w:val="00735F8B"/>
    <w:rsid w:val="007414E6"/>
    <w:rsid w:val="00745EB2"/>
    <w:rsid w:val="0075425A"/>
    <w:rsid w:val="007617F6"/>
    <w:rsid w:val="007925DC"/>
    <w:rsid w:val="00793F7A"/>
    <w:rsid w:val="00795CF2"/>
    <w:rsid w:val="007B353B"/>
    <w:rsid w:val="007B571D"/>
    <w:rsid w:val="007C34FF"/>
    <w:rsid w:val="007D0DAF"/>
    <w:rsid w:val="007D3C94"/>
    <w:rsid w:val="007E1DE1"/>
    <w:rsid w:val="007E5337"/>
    <w:rsid w:val="007F227D"/>
    <w:rsid w:val="00803CBD"/>
    <w:rsid w:val="008107CB"/>
    <w:rsid w:val="00812C1E"/>
    <w:rsid w:val="008438C7"/>
    <w:rsid w:val="00860AE1"/>
    <w:rsid w:val="00893D85"/>
    <w:rsid w:val="008A1CB0"/>
    <w:rsid w:val="008B3B62"/>
    <w:rsid w:val="008B45D1"/>
    <w:rsid w:val="008D0A56"/>
    <w:rsid w:val="008E4D5F"/>
    <w:rsid w:val="008E5CFB"/>
    <w:rsid w:val="008F35A5"/>
    <w:rsid w:val="009053CC"/>
    <w:rsid w:val="009108D5"/>
    <w:rsid w:val="0091655A"/>
    <w:rsid w:val="00924C75"/>
    <w:rsid w:val="0095665C"/>
    <w:rsid w:val="0096174C"/>
    <w:rsid w:val="009725BE"/>
    <w:rsid w:val="00980CE4"/>
    <w:rsid w:val="009B3B31"/>
    <w:rsid w:val="009E5F8A"/>
    <w:rsid w:val="00A00D96"/>
    <w:rsid w:val="00A02371"/>
    <w:rsid w:val="00A15AD7"/>
    <w:rsid w:val="00A30152"/>
    <w:rsid w:val="00A4355E"/>
    <w:rsid w:val="00A605BA"/>
    <w:rsid w:val="00A65E15"/>
    <w:rsid w:val="00A91622"/>
    <w:rsid w:val="00AA1D8D"/>
    <w:rsid w:val="00AA5173"/>
    <w:rsid w:val="00AC2E9E"/>
    <w:rsid w:val="00AD0B98"/>
    <w:rsid w:val="00AD29E8"/>
    <w:rsid w:val="00AD6509"/>
    <w:rsid w:val="00AE3599"/>
    <w:rsid w:val="00AE6E5A"/>
    <w:rsid w:val="00AE7600"/>
    <w:rsid w:val="00AF536B"/>
    <w:rsid w:val="00B02750"/>
    <w:rsid w:val="00B0441B"/>
    <w:rsid w:val="00B06E15"/>
    <w:rsid w:val="00B14D0D"/>
    <w:rsid w:val="00B17516"/>
    <w:rsid w:val="00B24572"/>
    <w:rsid w:val="00B47730"/>
    <w:rsid w:val="00B47DAA"/>
    <w:rsid w:val="00B51F22"/>
    <w:rsid w:val="00BA4281"/>
    <w:rsid w:val="00BB3A4C"/>
    <w:rsid w:val="00BB7BDF"/>
    <w:rsid w:val="00BD28BB"/>
    <w:rsid w:val="00BE517C"/>
    <w:rsid w:val="00BF3A8D"/>
    <w:rsid w:val="00C2673B"/>
    <w:rsid w:val="00C26E31"/>
    <w:rsid w:val="00C37649"/>
    <w:rsid w:val="00C379B0"/>
    <w:rsid w:val="00C56D77"/>
    <w:rsid w:val="00C656C9"/>
    <w:rsid w:val="00C66816"/>
    <w:rsid w:val="00C8278A"/>
    <w:rsid w:val="00C82DE1"/>
    <w:rsid w:val="00C93CA2"/>
    <w:rsid w:val="00C9520C"/>
    <w:rsid w:val="00CB0664"/>
    <w:rsid w:val="00CB7B20"/>
    <w:rsid w:val="00CD3801"/>
    <w:rsid w:val="00CE1435"/>
    <w:rsid w:val="00CE4F9E"/>
    <w:rsid w:val="00D067C6"/>
    <w:rsid w:val="00D06CCE"/>
    <w:rsid w:val="00D12FD6"/>
    <w:rsid w:val="00D2131A"/>
    <w:rsid w:val="00D40315"/>
    <w:rsid w:val="00D40CFE"/>
    <w:rsid w:val="00D47D3C"/>
    <w:rsid w:val="00D53511"/>
    <w:rsid w:val="00D93395"/>
    <w:rsid w:val="00D93DCB"/>
    <w:rsid w:val="00DA18F5"/>
    <w:rsid w:val="00DA3D18"/>
    <w:rsid w:val="00DA5BF0"/>
    <w:rsid w:val="00DC21A3"/>
    <w:rsid w:val="00DD2509"/>
    <w:rsid w:val="00DD388F"/>
    <w:rsid w:val="00DE0325"/>
    <w:rsid w:val="00DE4C56"/>
    <w:rsid w:val="00DE5844"/>
    <w:rsid w:val="00DE5855"/>
    <w:rsid w:val="00DF4D11"/>
    <w:rsid w:val="00DF6E55"/>
    <w:rsid w:val="00E04EA8"/>
    <w:rsid w:val="00E230EC"/>
    <w:rsid w:val="00E2400E"/>
    <w:rsid w:val="00E3697F"/>
    <w:rsid w:val="00E40AC5"/>
    <w:rsid w:val="00E43527"/>
    <w:rsid w:val="00E52CE3"/>
    <w:rsid w:val="00E74762"/>
    <w:rsid w:val="00E762DB"/>
    <w:rsid w:val="00E77F71"/>
    <w:rsid w:val="00EB24CB"/>
    <w:rsid w:val="00F040D5"/>
    <w:rsid w:val="00F06544"/>
    <w:rsid w:val="00F06CB9"/>
    <w:rsid w:val="00F16D8B"/>
    <w:rsid w:val="00F24E5D"/>
    <w:rsid w:val="00F27C9B"/>
    <w:rsid w:val="00F31BC8"/>
    <w:rsid w:val="00F31FC9"/>
    <w:rsid w:val="00F445C2"/>
    <w:rsid w:val="00F458A4"/>
    <w:rsid w:val="00F52CA7"/>
    <w:rsid w:val="00F54E22"/>
    <w:rsid w:val="00F557C6"/>
    <w:rsid w:val="00F569E8"/>
    <w:rsid w:val="00F56F64"/>
    <w:rsid w:val="00F76214"/>
    <w:rsid w:val="00F84685"/>
    <w:rsid w:val="00FA2C9B"/>
    <w:rsid w:val="00FA4946"/>
    <w:rsid w:val="00FB7773"/>
    <w:rsid w:val="00FC693F"/>
    <w:rsid w:val="00FD14E9"/>
    <w:rsid w:val="00FF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300B81"/>
  <w14:defaultImageDpi w14:val="300"/>
  <w15:docId w15:val="{9983BAD6-0B68-40B7-8D1E-23CE6816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2F12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llegamentoipertestuale">
    <w:name w:val="Hyperlink"/>
    <w:basedOn w:val="Carpredefinitoparagrafo"/>
    <w:uiPriority w:val="99"/>
    <w:unhideWhenUsed/>
    <w:rsid w:val="0054400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4008"/>
    <w:rPr>
      <w:color w:val="605E5C"/>
      <w:shd w:val="clear" w:color="auto" w:fill="E1DFDD"/>
    </w:rPr>
  </w:style>
  <w:style w:type="paragraph" w:customStyle="1" w:styleId="Default">
    <w:name w:val="Default"/>
    <w:qFormat/>
    <w:rsid w:val="00AA5173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sz w:val="24"/>
      <w:szCs w:val="24"/>
      <w:lang w:val="it-IT"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99"/>
    <w:qFormat/>
    <w:rsid w:val="00474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1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Giovanna Buccheri</cp:lastModifiedBy>
  <cp:revision>10</cp:revision>
  <cp:lastPrinted>2026-04-30T08:54:00Z</cp:lastPrinted>
  <dcterms:created xsi:type="dcterms:W3CDTF">2026-04-24T11:50:00Z</dcterms:created>
  <dcterms:modified xsi:type="dcterms:W3CDTF">2026-05-04T11:17:00Z</dcterms:modified>
  <cp:category/>
</cp:coreProperties>
</file>